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geoResourcesRequest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resourceId</w:t>
            </w:r>
          </w:p>
        </w:tc>
        <w:tc>
          <w:tcPr>
            <w:tcW w:type="dxa" w:w="1984"/>
          </w:tcPr>
          <w:p>
            <w:r>
              <w:t>Identifiant(s) de la ressource(s) partagé(s)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^([a-zA-Z0-9_-]+\.){3,8}resource(\.[a-zA-Z0-9_-]+){1,2}$)</w:t>
            </w:r>
          </w:p>
        </w:tc>
        <w:tc>
          <w:tcPr>
            <w:tcW w:type="dxa" w:w="1417"/>
          </w:tcPr>
          <w:p>
            <w:r>
              <w:t>1..n</w:t>
            </w:r>
          </w:p>
        </w:tc>
        <w:tc>
          <w:tcPr>
            <w:tcW w:type="dxa" w:w="4535"/>
          </w:tcPr>
          <w:p>
            <w:r>
              <w:t xml:space="preserve">Liste des ID des ressources pour lesquels le demandeur a besoin d'obtenir plus de détails. </w:t>
              <w:br/>
              <w:t>A valoriser avec l'identifiant partagé unique de la ressource engagée, normé comme suit :</w:t>
              <w:br/>
              <w:t>{orgID}.resource.{ID unique de la ressource partagée}</w:t>
              <w:br/>
              <w:t>OU - uniquement dans le cas où un ID unique de ressource ne peut pas être garanti par l'organisation propriétaire :</w:t>
              <w:br/>
              <w:t>{orgID}.resource.{sendercaseId}.{n° d’ordre chronologique de la ressource}</w:t>
            </w:r>
          </w:p>
        </w:tc>
        <w:tc>
          <w:tcPr>
            <w:tcW w:type="dxa" w:w="1701"/>
          </w:tcPr>
          <w:p>
            <w:r>
              <w:t>fr.health.samu770.resource.VLM250</w:t>
              <w:br/>
              <w:t>fr.health.samu440.resource.DRFR15DDXAAJJJ0000.1</w:t>
            </w:r>
          </w:p>
        </w:tc>
      </w:tr>
    </w:tbl>
    <w:sectPr w:rsidR="00FC693F" w:rsidRPr="0006063C" w:rsidSect="00034616">
      <w:pgSz w:w="15840" w:h="12240" w:orient="landscape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239764-904F-4C03-8104-7EBF0C3E3CF2}"/>
</file>

<file path=customXml/itemProps3.xml><?xml version="1.0" encoding="utf-8"?>
<ds:datastoreItem xmlns:ds="http://schemas.openxmlformats.org/officeDocument/2006/customXml" ds:itemID="{D5CE20BE-6D26-47A7-99AA-E7D1B27B8C4A}"/>
</file>

<file path=customXml/itemProps4.xml><?xml version="1.0" encoding="utf-8"?>
<ds:datastoreItem xmlns:ds="http://schemas.openxmlformats.org/officeDocument/2006/customXml" ds:itemID="{30F15740-D2EB-4180-A23F-DBD2B4B285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